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E1796" w14:textId="77777777" w:rsidR="00D13E77" w:rsidRDefault="0000000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331BC908" w14:textId="77777777" w:rsidR="00D13E77" w:rsidRDefault="00000000">
      <w:pPr>
        <w:spacing w:after="0"/>
        <w:jc w:val="center"/>
      </w:pPr>
      <w:r>
        <w:t>Місто: Запоріжжя</w:t>
      </w:r>
    </w:p>
    <w:p w14:paraId="4BFC1531" w14:textId="77777777" w:rsidR="00D13E77" w:rsidRDefault="00000000">
      <w:pPr>
        <w:spacing w:after="240"/>
        <w:jc w:val="center"/>
      </w:pPr>
      <w:r>
        <w:t>31 Січня - 01 Лютого 2026</w:t>
      </w:r>
    </w:p>
    <w:p w14:paraId="20C5D81D" w14:textId="77777777" w:rsidR="00D13E77" w:rsidRDefault="00000000">
      <w:pPr>
        <w:pStyle w:val="Heading1"/>
        <w:jc w:val="center"/>
      </w:pPr>
      <w:r>
        <w:t>248 Jazz-Funk Ювенали 1 Solo Початківці Plus</w:t>
      </w:r>
    </w:p>
    <w:p w14:paraId="610085CF" w14:textId="77777777" w:rsidR="00D13E77" w:rsidRDefault="00000000">
      <w:pPr>
        <w:pStyle w:val="Heading2"/>
      </w:pPr>
      <w:r>
        <w:t>Фінал</w:t>
      </w:r>
    </w:p>
    <w:p w14:paraId="6C1A35A8" w14:textId="77777777" w:rsidR="00D13E77" w:rsidRDefault="00000000">
      <w:pPr>
        <w:spacing w:after="0"/>
      </w:pPr>
      <w:r>
        <w:t>Суддівська колегія:</w:t>
      </w:r>
    </w:p>
    <w:p w14:paraId="4489579B" w14:textId="77777777" w:rsidR="00D13E77" w:rsidRDefault="00000000">
      <w:pPr>
        <w:spacing w:after="0"/>
      </w:pPr>
      <w:r>
        <w:t>A - Марія Chirva (Київ)</w:t>
      </w:r>
    </w:p>
    <w:p w14:paraId="63F2AC99" w14:textId="77777777" w:rsidR="00D13E77" w:rsidRDefault="00000000">
      <w:pPr>
        <w:spacing w:after="0"/>
      </w:pPr>
      <w:r>
        <w:t>B - Олена Рубан</w:t>
      </w:r>
    </w:p>
    <w:p w14:paraId="6FD45ADF" w14:textId="77777777" w:rsidR="00D13E77" w:rsidRDefault="00000000">
      <w:pPr>
        <w:spacing w:after="0"/>
      </w:pPr>
      <w:r>
        <w:t>C - Міщенко Альона</w:t>
      </w:r>
    </w:p>
    <w:p w14:paraId="40AF0F6D" w14:textId="77777777" w:rsidR="00D13E77" w:rsidRDefault="00000000">
      <w:pPr>
        <w:spacing w:after="0"/>
      </w:pPr>
      <w:r>
        <w:t>D - Шаповалова Тетяна</w:t>
      </w:r>
    </w:p>
    <w:p w14:paraId="16EFB087" w14:textId="77777777" w:rsidR="00D13E77" w:rsidRDefault="00000000">
      <w:pPr>
        <w:spacing w:after="0"/>
      </w:pPr>
      <w:r>
        <w:t>E - Дар`я Алексашина</w:t>
      </w:r>
    </w:p>
    <w:p w14:paraId="0453DC0D" w14:textId="77777777" w:rsidR="00D13E77" w:rsidRDefault="00000000">
      <w:pPr>
        <w:spacing w:after="0"/>
      </w:pPr>
      <w:r>
        <w:t>F - Сидорцова Яна</w:t>
      </w:r>
    </w:p>
    <w:p w14:paraId="202D8A42" w14:textId="77777777" w:rsidR="00D13E77" w:rsidRDefault="00000000">
      <w:pPr>
        <w:spacing w:after="0"/>
      </w:pPr>
      <w:r>
        <w:t>G - KATiA (Чернігів)</w:t>
      </w:r>
    </w:p>
    <w:p w14:paraId="0E1DCDE9" w14:textId="77777777" w:rsidR="00D13E77" w:rsidRDefault="00D13E77">
      <w:pPr>
        <w:spacing w:after="120"/>
      </w:pPr>
    </w:p>
    <w:p w14:paraId="28712582" w14:textId="77777777" w:rsidR="00D13E77" w:rsidRDefault="00000000">
      <w:r>
        <w:t>Результати:</w:t>
      </w:r>
    </w:p>
    <w:p w14:paraId="17B8B91B" w14:textId="77777777" w:rsidR="00D13E77" w:rsidRDefault="00000000">
      <w:pPr>
        <w:pStyle w:val="ListNumber"/>
      </w:pPr>
      <w:r>
        <w:t>#214 Єлизавета Битківська - 1 місце</w:t>
      </w:r>
    </w:p>
    <w:p w14:paraId="24A20239" w14:textId="77777777" w:rsidR="00D13E77" w:rsidRDefault="00000000">
      <w:pPr>
        <w:pStyle w:val="ListNumber"/>
      </w:pPr>
      <w:r>
        <w:t>#127 Анна Маловічко - 1 місце</w:t>
      </w:r>
    </w:p>
    <w:p w14:paraId="763C0E22" w14:textId="77777777" w:rsidR="00D13E77" w:rsidRDefault="00000000">
      <w:pPr>
        <w:pStyle w:val="ListNumber"/>
      </w:pPr>
      <w:r>
        <w:t>#400 Крістіна Домброва - 1 місце</w:t>
      </w:r>
    </w:p>
    <w:p w14:paraId="78F72EDA" w14:textId="77777777" w:rsidR="00D13E77" w:rsidRDefault="00000000">
      <w:pPr>
        <w:pStyle w:val="ListNumber"/>
      </w:pPr>
      <w:r>
        <w:t>#208 Аріна Смірнова - 1 місце</w:t>
      </w:r>
    </w:p>
    <w:p w14:paraId="3DCD4ED1" w14:textId="77777777" w:rsidR="00D13E77" w:rsidRDefault="00000000">
      <w:pPr>
        <w:pStyle w:val="ListNumber"/>
      </w:pPr>
      <w:r>
        <w:t>#135 Валерія Нагаєць - 1 місце</w:t>
      </w:r>
    </w:p>
    <w:p w14:paraId="085577E1" w14:textId="77777777" w:rsidR="00D13E77" w:rsidRDefault="00000000">
      <w:pPr>
        <w:pStyle w:val="ListNumber"/>
      </w:pPr>
      <w:r>
        <w:t>#163 Валерія Цвигун - 1 місце</w:t>
      </w:r>
    </w:p>
    <w:p w14:paraId="51E49EF2" w14:textId="77777777" w:rsidR="00D13E77" w:rsidRDefault="00000000">
      <w:pPr>
        <w:pStyle w:val="ListNumber"/>
      </w:pPr>
      <w:r>
        <w:t>#193 Варвара Беженарь - 2 місце</w:t>
      </w:r>
    </w:p>
    <w:p w14:paraId="4AB28A32" w14:textId="77777777" w:rsidR="00D13E77" w:rsidRDefault="00000000">
      <w:pPr>
        <w:pStyle w:val="ListNumber"/>
      </w:pPr>
      <w:r>
        <w:t>#404 Світлана Завражна - 2 місце</w:t>
      </w:r>
    </w:p>
    <w:p w14:paraId="3E6C89AA" w14:textId="77777777" w:rsidR="00D13E77" w:rsidRDefault="00000000">
      <w:pPr>
        <w:pStyle w:val="ListNumber"/>
      </w:pPr>
      <w:r>
        <w:t>#222 Анастасія Полішко - 2 місце</w:t>
      </w:r>
    </w:p>
    <w:p w14:paraId="64EA0F01" w14:textId="77777777" w:rsidR="00D13E77" w:rsidRDefault="00000000">
      <w:pPr>
        <w:pStyle w:val="ListNumber"/>
      </w:pPr>
      <w:r>
        <w:t>#84 Аміна Єрошенко - 2 місце</w:t>
      </w:r>
    </w:p>
    <w:p w14:paraId="024E87D0" w14:textId="77777777" w:rsidR="00D13E77" w:rsidRDefault="00000000">
      <w:pPr>
        <w:pStyle w:val="ListNumber"/>
      </w:pPr>
      <w:r>
        <w:t>#57 Тіна Клименко - 2 місце</w:t>
      </w:r>
    </w:p>
    <w:p w14:paraId="19BCE000" w14:textId="77777777" w:rsidR="00D13E77" w:rsidRDefault="00000000">
      <w:pPr>
        <w:pStyle w:val="ListNumber"/>
      </w:pPr>
      <w:r>
        <w:t>#156 Крістіна Ступіна - 3 місце</w:t>
      </w:r>
    </w:p>
    <w:p w14:paraId="7DEA24A2" w14:textId="77777777" w:rsidR="00D13E77" w:rsidRDefault="00000000">
      <w:pPr>
        <w:pStyle w:val="ListNumber"/>
      </w:pPr>
      <w:r>
        <w:t>#15 Олександра Шатілова - 3 місце</w:t>
      </w:r>
    </w:p>
    <w:p w14:paraId="1A8C5A62" w14:textId="77777777" w:rsidR="00D13E77" w:rsidRDefault="00000000">
      <w:pPr>
        <w:pStyle w:val="ListNumber"/>
      </w:pPr>
      <w:r>
        <w:t>#203 Альбіна Недобер - 3 місце</w:t>
      </w:r>
    </w:p>
    <w:p w14:paraId="15741B13" w14:textId="77777777" w:rsidR="00D13E77" w:rsidRDefault="00000000">
      <w:pPr>
        <w:pStyle w:val="ListNumber"/>
      </w:pPr>
      <w:r>
        <w:t>#123 Софія Костяна - 3 місце</w:t>
      </w:r>
    </w:p>
    <w:p w14:paraId="223F6798" w14:textId="77777777" w:rsidR="00D13E77" w:rsidRDefault="00000000">
      <w:pPr>
        <w:pStyle w:val="ListNumber"/>
      </w:pPr>
      <w:r>
        <w:t>#98 Кіра Грицай - 3 місце</w:t>
      </w:r>
    </w:p>
    <w:p w14:paraId="7575F4D4" w14:textId="77777777" w:rsidR="00D13E77" w:rsidRDefault="00D13E77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D13E77" w14:paraId="7428A116" w14:textId="77777777" w:rsidTr="00D13E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93E5536" w14:textId="77777777" w:rsidR="00D13E77" w:rsidRDefault="00000000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7757DD8B" w14:textId="77777777" w:rsidR="00D13E7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00DB110A" w14:textId="77777777" w:rsidR="00D13E7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6F2963B4" w14:textId="77777777" w:rsidR="00D13E7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21E2DDA4" w14:textId="77777777" w:rsidR="00D13E7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175D9527" w14:textId="77777777" w:rsidR="00D13E7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7C2FB1F6" w14:textId="77777777" w:rsidR="00D13E7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4CCB1E6E" w14:textId="77777777" w:rsidR="00D13E7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275B49BD" w14:textId="77777777" w:rsidR="00D13E7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D13E77" w14:paraId="45E77509" w14:textId="77777777" w:rsidTr="00D13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5B8C97E" w14:textId="77777777" w:rsidR="00D13E77" w:rsidRDefault="00000000">
            <w:pPr>
              <w:jc w:val="center"/>
            </w:pPr>
            <w:r>
              <w:lastRenderedPageBreak/>
              <w:t>214</w:t>
            </w:r>
          </w:p>
        </w:tc>
        <w:tc>
          <w:tcPr>
            <w:tcW w:w="1040" w:type="dxa"/>
          </w:tcPr>
          <w:p w14:paraId="2D16D465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FDEF690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7A5E448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2335C33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764D34B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20A91A8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A82A759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15ADD44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D13E77" w14:paraId="6DF200C2" w14:textId="77777777" w:rsidTr="00D13E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B81B382" w14:textId="77777777" w:rsidR="00D13E77" w:rsidRDefault="00000000">
            <w:pPr>
              <w:jc w:val="center"/>
            </w:pPr>
            <w:r>
              <w:t>127</w:t>
            </w:r>
          </w:p>
        </w:tc>
        <w:tc>
          <w:tcPr>
            <w:tcW w:w="1040" w:type="dxa"/>
          </w:tcPr>
          <w:p w14:paraId="19D068E2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B5453BB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D1D1E87" w14:textId="3E0CF6FF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128E29C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88A2BAD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7BA5DC0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3AB3BD3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B22B7CD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D13E77" w14:paraId="188FF9BE" w14:textId="77777777" w:rsidTr="00D13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8140D65" w14:textId="77777777" w:rsidR="00D13E77" w:rsidRDefault="00000000">
            <w:pPr>
              <w:jc w:val="center"/>
            </w:pPr>
            <w:r>
              <w:t>400</w:t>
            </w:r>
          </w:p>
        </w:tc>
        <w:tc>
          <w:tcPr>
            <w:tcW w:w="1040" w:type="dxa"/>
          </w:tcPr>
          <w:p w14:paraId="3452C81D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6D3D414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77BF168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8E92370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3012E71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F5F8C14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F8DABBD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9024EA5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D13E77" w14:paraId="6A20D454" w14:textId="77777777" w:rsidTr="00D13E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66CB3C8" w14:textId="77777777" w:rsidR="00D13E77" w:rsidRDefault="00000000">
            <w:pPr>
              <w:jc w:val="center"/>
            </w:pPr>
            <w:r>
              <w:t>208</w:t>
            </w:r>
          </w:p>
        </w:tc>
        <w:tc>
          <w:tcPr>
            <w:tcW w:w="1040" w:type="dxa"/>
          </w:tcPr>
          <w:p w14:paraId="7339DD9D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DF7C7B3" w14:textId="6E17E4EA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5B4D4A6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54ECE1B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B45A792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A3A43A3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8419584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7119F81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D13E77" w14:paraId="55204F89" w14:textId="77777777" w:rsidTr="00D13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87E8AC3" w14:textId="77777777" w:rsidR="00D13E77" w:rsidRDefault="00000000">
            <w:pPr>
              <w:jc w:val="center"/>
            </w:pPr>
            <w:r>
              <w:t>135</w:t>
            </w:r>
          </w:p>
        </w:tc>
        <w:tc>
          <w:tcPr>
            <w:tcW w:w="1040" w:type="dxa"/>
          </w:tcPr>
          <w:p w14:paraId="799E120F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027C4A2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0AF4601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F1D7551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82AA646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739C363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E09A5BF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3288918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D13E77" w14:paraId="0AEA3A64" w14:textId="77777777" w:rsidTr="00D13E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398113C" w14:textId="77777777" w:rsidR="00D13E77" w:rsidRDefault="00000000">
            <w:pPr>
              <w:jc w:val="center"/>
            </w:pPr>
            <w:r>
              <w:t>163</w:t>
            </w:r>
          </w:p>
        </w:tc>
        <w:tc>
          <w:tcPr>
            <w:tcW w:w="1040" w:type="dxa"/>
          </w:tcPr>
          <w:p w14:paraId="0BDA1C2B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9774A47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0696987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7020A73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457D6A3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8D212EA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E2C83D5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CCA60A3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D13E77" w14:paraId="3F64E721" w14:textId="77777777" w:rsidTr="00D13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6CEB464" w14:textId="77777777" w:rsidR="00D13E77" w:rsidRDefault="00000000">
            <w:pPr>
              <w:jc w:val="center"/>
            </w:pPr>
            <w:r>
              <w:t>193</w:t>
            </w:r>
          </w:p>
        </w:tc>
        <w:tc>
          <w:tcPr>
            <w:tcW w:w="1040" w:type="dxa"/>
          </w:tcPr>
          <w:p w14:paraId="52EB44A8" w14:textId="61FA10F8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6B5C330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60DE055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D63D2D3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99BE076" w14:textId="6624D047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BFEF9CA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FC19C04" w14:textId="7FEF2ECE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18B1301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D13E77" w14:paraId="5E6F8C0C" w14:textId="77777777" w:rsidTr="00D13E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D03A7B2" w14:textId="77777777" w:rsidR="00D13E77" w:rsidRDefault="00000000">
            <w:pPr>
              <w:jc w:val="center"/>
            </w:pPr>
            <w:r>
              <w:t>404</w:t>
            </w:r>
          </w:p>
        </w:tc>
        <w:tc>
          <w:tcPr>
            <w:tcW w:w="1040" w:type="dxa"/>
          </w:tcPr>
          <w:p w14:paraId="30450ED0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4560F69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49A24C8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881ED3D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B771C2B" w14:textId="554FA42C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38083BF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44B2669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20D2C76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D13E77" w14:paraId="05F32D90" w14:textId="77777777" w:rsidTr="00D13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85C98C0" w14:textId="77777777" w:rsidR="00D13E77" w:rsidRDefault="00000000">
            <w:pPr>
              <w:jc w:val="center"/>
            </w:pPr>
            <w:r>
              <w:t>222</w:t>
            </w:r>
          </w:p>
        </w:tc>
        <w:tc>
          <w:tcPr>
            <w:tcW w:w="1040" w:type="dxa"/>
          </w:tcPr>
          <w:p w14:paraId="135CE946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E6DEF14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A79CB81" w14:textId="7802DCCB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D80C370" w14:textId="67D707C3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FD6AD00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9B7C904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AA78D80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8EC2278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D13E77" w14:paraId="515F5AEA" w14:textId="77777777" w:rsidTr="00D13E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D27AA3A" w14:textId="77777777" w:rsidR="00D13E77" w:rsidRDefault="00000000">
            <w:pPr>
              <w:jc w:val="center"/>
            </w:pPr>
            <w:r>
              <w:t>84</w:t>
            </w:r>
          </w:p>
        </w:tc>
        <w:tc>
          <w:tcPr>
            <w:tcW w:w="1040" w:type="dxa"/>
          </w:tcPr>
          <w:p w14:paraId="55BA66C2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B050BB2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B9EA918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0C9DA41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AC6D5F7" w14:textId="3BF22D2A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90B4336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01E70C4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AD8FC99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D13E77" w14:paraId="37FD1108" w14:textId="77777777" w:rsidTr="00D13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22F9AF9" w14:textId="77777777" w:rsidR="00D13E77" w:rsidRDefault="00000000">
            <w:pPr>
              <w:jc w:val="center"/>
            </w:pPr>
            <w:r>
              <w:t>57</w:t>
            </w:r>
          </w:p>
        </w:tc>
        <w:tc>
          <w:tcPr>
            <w:tcW w:w="1040" w:type="dxa"/>
          </w:tcPr>
          <w:p w14:paraId="075925BE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20990FE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40BFEC5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B39A2A3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D21143F" w14:textId="36CA834D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9125DDF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0A81B90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C363E34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D13E77" w14:paraId="432780D9" w14:textId="77777777" w:rsidTr="00D13E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28325F8" w14:textId="77777777" w:rsidR="00D13E77" w:rsidRDefault="00000000">
            <w:pPr>
              <w:jc w:val="center"/>
            </w:pPr>
            <w:r>
              <w:t>156</w:t>
            </w:r>
          </w:p>
        </w:tc>
        <w:tc>
          <w:tcPr>
            <w:tcW w:w="1040" w:type="dxa"/>
          </w:tcPr>
          <w:p w14:paraId="7C544832" w14:textId="530AD66B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862B3B5" w14:textId="4EAE345C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D94F5CF" w14:textId="1EC8B43A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6A6AB84" w14:textId="45CAB6EA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30EABF6" w14:textId="591444C4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4E7E15F" w14:textId="647C4830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EBDCDA9" w14:textId="4BDA6427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2877F33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D13E77" w14:paraId="5EAC5CEC" w14:textId="77777777" w:rsidTr="00D13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D86DCF2" w14:textId="77777777" w:rsidR="00D13E77" w:rsidRDefault="00000000">
            <w:pPr>
              <w:jc w:val="center"/>
            </w:pPr>
            <w:r>
              <w:t>15</w:t>
            </w:r>
          </w:p>
        </w:tc>
        <w:tc>
          <w:tcPr>
            <w:tcW w:w="1040" w:type="dxa"/>
          </w:tcPr>
          <w:p w14:paraId="19D72122" w14:textId="1C5F9A1C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D1EDA6F" w14:textId="18DE72F8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3AEC04C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213F3B4" w14:textId="3630B426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2794744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1AFAD62" w14:textId="7AFC48C5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B9B4C7D" w14:textId="52A2AFCC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FD2379E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D13E77" w14:paraId="7AE64B93" w14:textId="77777777" w:rsidTr="00D13E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575B03D" w14:textId="77777777" w:rsidR="00D13E77" w:rsidRDefault="00000000">
            <w:pPr>
              <w:jc w:val="center"/>
            </w:pPr>
            <w:r>
              <w:t>203</w:t>
            </w:r>
          </w:p>
        </w:tc>
        <w:tc>
          <w:tcPr>
            <w:tcW w:w="1040" w:type="dxa"/>
          </w:tcPr>
          <w:p w14:paraId="5EF6DA37" w14:textId="78493325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F1E69D0" w14:textId="33D0C757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CCE37BE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E3D2C11" w14:textId="3C396361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BD08348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9494BB4" w14:textId="07F1AD6B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BEA1D9E" w14:textId="73234911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F7F1F72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D13E77" w14:paraId="4BB3E7A9" w14:textId="77777777" w:rsidTr="00D13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FEE4DA5" w14:textId="77777777" w:rsidR="00D13E77" w:rsidRDefault="00000000">
            <w:pPr>
              <w:jc w:val="center"/>
            </w:pPr>
            <w:r>
              <w:t>123</w:t>
            </w:r>
          </w:p>
        </w:tc>
        <w:tc>
          <w:tcPr>
            <w:tcW w:w="1040" w:type="dxa"/>
          </w:tcPr>
          <w:p w14:paraId="2425ADE7" w14:textId="25FACC67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48D2D3D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70D7173" w14:textId="5310254C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9C61F05" w14:textId="4C8A85D5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0A0DF46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6A2862D" w14:textId="39C63A48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4024F08" w14:textId="6E37A2EA" w:rsidR="00D13E77" w:rsidRDefault="00EF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79EA1D9" w14:textId="77777777" w:rsidR="00D13E7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D13E77" w14:paraId="78068FB8" w14:textId="77777777" w:rsidTr="00D13E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FCB1277" w14:textId="77777777" w:rsidR="00D13E77" w:rsidRDefault="00000000">
            <w:pPr>
              <w:jc w:val="center"/>
            </w:pPr>
            <w:r>
              <w:t>98</w:t>
            </w:r>
          </w:p>
        </w:tc>
        <w:tc>
          <w:tcPr>
            <w:tcW w:w="1040" w:type="dxa"/>
          </w:tcPr>
          <w:p w14:paraId="3C90316D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2C50668" w14:textId="12A1E489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B937528" w14:textId="1414F983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3027446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0336BC2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FB9D282" w14:textId="49AA607E" w:rsidR="00D13E77" w:rsidRDefault="00EF45E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6CDA7AE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AA6B1FA" w14:textId="77777777" w:rsidR="00D13E7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</w:tbl>
    <w:p w14:paraId="2EC4861F" w14:textId="77777777" w:rsidR="00D13E77" w:rsidRDefault="00D13E77"/>
    <w:sectPr w:rsidR="00D13E77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063917">
    <w:abstractNumId w:val="8"/>
  </w:num>
  <w:num w:numId="2" w16cid:durableId="1457872700">
    <w:abstractNumId w:val="6"/>
  </w:num>
  <w:num w:numId="3" w16cid:durableId="1770926201">
    <w:abstractNumId w:val="5"/>
  </w:num>
  <w:num w:numId="4" w16cid:durableId="1389299142">
    <w:abstractNumId w:val="4"/>
  </w:num>
  <w:num w:numId="5" w16cid:durableId="128473916">
    <w:abstractNumId w:val="7"/>
  </w:num>
  <w:num w:numId="6" w16cid:durableId="1001272150">
    <w:abstractNumId w:val="3"/>
  </w:num>
  <w:num w:numId="7" w16cid:durableId="1563057712">
    <w:abstractNumId w:val="2"/>
  </w:num>
  <w:num w:numId="8" w16cid:durableId="1498810730">
    <w:abstractNumId w:val="1"/>
  </w:num>
  <w:num w:numId="9" w16cid:durableId="179178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B622E"/>
    <w:rsid w:val="00AA1D8D"/>
    <w:rsid w:val="00B47730"/>
    <w:rsid w:val="00CB0664"/>
    <w:rsid w:val="00D13E77"/>
    <w:rsid w:val="00EF45E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569DD"/>
  <w14:defaultImageDpi w14:val="300"/>
  <w15:docId w15:val="{FDB05C61-C6B8-4FCB-A36A-BB3D964A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759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2026-02-04T01:26:00Z</dcterms:modified>
  <cp:category/>
</cp:coreProperties>
</file>